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87166400" name="01a060e3-3aeb-7252-a5dd-0453b409029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2542732" name="01a060e3-3aeb-7252-a5dd-0453b409029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56447787" name="01a060e1-9b4b-71a9-a1fc-798a7bcb95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1360175" name="01a060e1-9b4b-71a9-a1fc-798a7bcb951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80032654" name="01a060ec-4d95-7f7f-b6bf-543ba20bb1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1542748" name="01a060ec-4d95-7f7f-b6bf-543ba20bb1e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12153438" name="01a060f3-e372-72bb-8ca1-2972352d21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5808419" name="01a060f3-e372-72bb-8ca1-2972352d217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0767084" name="01a060e4-936f-73db-9b4f-4c43f0a3c3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8636733" name="01a060e4-936f-73db-9b4f-4c43f0a3c37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Dusche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Wand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2334317" name="01a060e5-e12c-79b7-a964-bb8499f3cd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2019238" name="01a060e5-e12c-79b7-a964-bb8499f3cde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Aussen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87952308" name="01a060d9-a356-7e9e-9ce6-dca73c01d8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3346230" name="01a060d9-a356-7e9e-9ce6-dca73c01d84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Fensterrahmen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Dachstock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59650463" name="01a060f1-926c-7ecd-baa2-fc4376f3d5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8016620" name="01a060f1-926c-7ecd-baa2-fc4376f3d50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Wand / Decke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03762409" name="01a060f0-2bdc-7ce9-a7e7-1dd81b4e2c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613383" name="01a060f0-2bdc-7ce9-a7e7-1dd81b4e2c7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Heizraum</w:t>
            </w:r>
          </w:p>
          <w:p>
            <w:pPr>
              <w:spacing w:before="0" w:after="0" w:line="240" w:lineRule="auto"/>
            </w:pPr>
            <w:r>
              <w:t>Keller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Dichtung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Generell</w:t>
            </w:r>
          </w:p>
          <w:p>
            <w:pPr>
              <w:spacing w:before="0" w:after="0" w:line="240" w:lineRule="auto"/>
            </w:pPr>
            <w:r>
              <w:t>Diverse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Aussen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24042637" name="01a060da-bab0-7999-8e02-847eae3bf1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3464470" name="01a060da-bab0-7999-8e02-847eae3bf17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Vinyl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438900" name="01a060ea-f03f-708b-80e0-78e202455c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3790684" name="01a060ea-f03f-708b-80e0-78e202455c0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Cheminee</w:t>
            </w:r>
          </w:p>
        </w:tc>
        <w:tc>
          <w:p>
            <w:pPr>
              <w:spacing w:before="0" w:after="0" w:line="240" w:lineRule="auto"/>
            </w:pPr>
            <w:r>
              <w:t>Ceminee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1206698" name="01a060ed-dae6-70b1-9d4c-17e1e8382f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2741" name="01a060ed-dae6-70b1-9d4c-17e1e8382f8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